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50F05911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6B176E">
        <w:rPr>
          <w:rFonts w:ascii="Arial" w:hAnsi="Arial" w:cs="Arial"/>
        </w:rPr>
        <w:t xml:space="preserve">Bijlage </w:t>
      </w:r>
      <w:r w:rsidR="008F492A" w:rsidRPr="000D7BEA">
        <w:rPr>
          <w:rFonts w:ascii="Arial" w:hAnsi="Arial" w:cs="Arial"/>
        </w:rPr>
        <w:t>7</w:t>
      </w:r>
      <w:r w:rsidR="00487EBE" w:rsidRPr="006B176E">
        <w:rPr>
          <w:rFonts w:ascii="Arial" w:hAnsi="Arial" w:cs="Arial"/>
        </w:rPr>
        <w:t xml:space="preserve"> </w:t>
      </w:r>
      <w:r w:rsidR="00A84746" w:rsidRPr="006B176E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4489CFB3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Pr="00974F87">
        <w:rPr>
          <w:rFonts w:ascii="Arial" w:hAnsi="Arial" w:cs="Arial"/>
          <w:sz w:val="20"/>
          <w:szCs w:val="20"/>
        </w:rPr>
        <w:t xml:space="preserve"> </w:t>
      </w:r>
      <w:r w:rsidR="005C6CCF" w:rsidRPr="00083BF9">
        <w:rPr>
          <w:rFonts w:ascii="Arial" w:hAnsi="Arial" w:cs="Arial"/>
          <w:sz w:val="20"/>
          <w:szCs w:val="20"/>
        </w:rPr>
        <w:t>“</w:t>
      </w:r>
      <w:r w:rsidR="00912601" w:rsidRPr="00083BF9">
        <w:rPr>
          <w:rFonts w:ascii="Arial" w:hAnsi="Arial" w:cs="Arial"/>
          <w:sz w:val="20"/>
          <w:szCs w:val="20"/>
        </w:rPr>
        <w:t>Verticale Luchtfotografie</w:t>
      </w:r>
      <w:r w:rsidR="007F5426">
        <w:rPr>
          <w:rFonts w:ascii="Arial" w:hAnsi="Arial" w:cs="Arial"/>
          <w:sz w:val="20"/>
          <w:szCs w:val="20"/>
        </w:rPr>
        <w:t xml:space="preserve"> 2022</w:t>
      </w:r>
      <w:r w:rsidR="00912601">
        <w:rPr>
          <w:rFonts w:ascii="Arial" w:hAnsi="Arial" w:cs="Arial"/>
          <w:sz w:val="20"/>
          <w:szCs w:val="20"/>
        </w:rPr>
        <w:t xml:space="preserve"> (2023/2024)</w:t>
      </w:r>
      <w:r w:rsidR="005C6CCF" w:rsidRPr="006B176E">
        <w:rPr>
          <w:rFonts w:ascii="Arial" w:hAnsi="Arial" w:cs="Arial"/>
          <w:i/>
          <w:sz w:val="20"/>
          <w:szCs w:val="20"/>
        </w:rPr>
        <w:t xml:space="preserve">” </w:t>
      </w:r>
      <w:r w:rsidRPr="006B176E">
        <w:rPr>
          <w:rFonts w:ascii="Arial" w:hAnsi="Arial" w:cs="Arial"/>
          <w:sz w:val="20"/>
          <w:szCs w:val="20"/>
        </w:rPr>
        <w:t>dat</w:t>
      </w:r>
      <w:r w:rsidRPr="00974F87">
        <w:rPr>
          <w:rFonts w:ascii="Arial" w:hAnsi="Arial" w:cs="Arial"/>
          <w:sz w:val="20"/>
          <w:szCs w:val="20"/>
        </w:rPr>
        <w:t>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52C8230C" w:rsidR="008C25D1" w:rsidRPr="00BB3240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akkoord gaat met de inhoud van het Programma van Eisen</w:t>
      </w:r>
      <w:r w:rsidR="00BC2816">
        <w:rPr>
          <w:rFonts w:ascii="Arial" w:hAnsi="Arial" w:cs="Arial"/>
          <w:sz w:val="20"/>
          <w:szCs w:val="20"/>
        </w:rPr>
        <w:t xml:space="preserve"> </w:t>
      </w:r>
      <w:r w:rsidR="00BB3240">
        <w:rPr>
          <w:rFonts w:ascii="Arial" w:hAnsi="Arial" w:cs="Arial"/>
          <w:sz w:val="20"/>
          <w:szCs w:val="20"/>
        </w:rPr>
        <w:t>(</w:t>
      </w:r>
      <w:r w:rsidR="00BC2816" w:rsidRPr="00BB3240">
        <w:rPr>
          <w:rFonts w:ascii="Arial" w:hAnsi="Arial" w:cs="Arial"/>
          <w:sz w:val="20"/>
          <w:szCs w:val="20"/>
        </w:rPr>
        <w:t xml:space="preserve">bijlage </w:t>
      </w:r>
      <w:r w:rsidR="00D22812" w:rsidRPr="00BB3240">
        <w:rPr>
          <w:rFonts w:ascii="Arial" w:hAnsi="Arial" w:cs="Arial"/>
          <w:sz w:val="20"/>
          <w:szCs w:val="20"/>
        </w:rPr>
        <w:t>3</w:t>
      </w:r>
      <w:r w:rsidR="00BB3240" w:rsidRPr="00BB3240">
        <w:rPr>
          <w:rFonts w:ascii="Arial" w:hAnsi="Arial" w:cs="Arial"/>
          <w:sz w:val="20"/>
          <w:szCs w:val="20"/>
        </w:rPr>
        <w:t>)</w:t>
      </w:r>
      <w:r w:rsidRPr="00BB3240">
        <w:rPr>
          <w:rFonts w:ascii="Arial" w:hAnsi="Arial" w:cs="Arial"/>
          <w:sz w:val="20"/>
          <w:szCs w:val="20"/>
        </w:rPr>
        <w:t xml:space="preserve">, zoals opgenomen </w:t>
      </w:r>
      <w:r w:rsidR="007A4859" w:rsidRPr="00BB3240">
        <w:rPr>
          <w:rFonts w:ascii="Arial" w:hAnsi="Arial" w:cs="Arial"/>
          <w:sz w:val="20"/>
          <w:szCs w:val="20"/>
        </w:rPr>
        <w:t xml:space="preserve">in </w:t>
      </w:r>
      <w:r w:rsidR="00487EBE" w:rsidRPr="00BB3240">
        <w:rPr>
          <w:rFonts w:ascii="Arial" w:hAnsi="Arial" w:cs="Arial"/>
          <w:sz w:val="20"/>
          <w:szCs w:val="20"/>
        </w:rPr>
        <w:t xml:space="preserve">hoofdstuk 4 </w:t>
      </w:r>
      <w:r w:rsidR="00E27DEE" w:rsidRPr="00BB3240">
        <w:rPr>
          <w:rFonts w:ascii="Arial" w:hAnsi="Arial" w:cs="Arial"/>
          <w:sz w:val="20"/>
          <w:szCs w:val="20"/>
        </w:rPr>
        <w:t xml:space="preserve">van </w:t>
      </w:r>
      <w:r w:rsidR="009C28B1" w:rsidRPr="00BB3240">
        <w:rPr>
          <w:rFonts w:ascii="Arial" w:hAnsi="Arial" w:cs="Arial"/>
          <w:sz w:val="20"/>
          <w:szCs w:val="20"/>
        </w:rPr>
        <w:t>de inschrijvingsleidraad</w:t>
      </w:r>
      <w:r w:rsidR="00487EBE" w:rsidRPr="00BB3240">
        <w:rPr>
          <w:rFonts w:ascii="Arial" w:hAnsi="Arial" w:cs="Arial"/>
          <w:sz w:val="20"/>
          <w:szCs w:val="20"/>
        </w:rPr>
        <w:t xml:space="preserve">. </w:t>
      </w:r>
    </w:p>
    <w:p w14:paraId="531A367C" w14:textId="0E575700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proofErr w:type="spellStart"/>
      <w:r w:rsidR="00293184">
        <w:rPr>
          <w:rFonts w:ascii="Arial" w:hAnsi="Arial" w:cs="Arial"/>
          <w:sz w:val="20"/>
          <w:szCs w:val="20"/>
        </w:rPr>
        <w:t>concept-</w:t>
      </w:r>
      <w:r w:rsidR="00C62D47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proofErr w:type="spellEnd"/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in </w:t>
      </w:r>
      <w:r w:rsidR="00487EBE" w:rsidRPr="00BB3240">
        <w:rPr>
          <w:rFonts w:ascii="Arial" w:hAnsi="Arial" w:cs="Arial"/>
          <w:sz w:val="20"/>
          <w:szCs w:val="20"/>
        </w:rPr>
        <w:t xml:space="preserve">bijlage </w:t>
      </w:r>
      <w:r w:rsidR="00877182" w:rsidRPr="00BB3240">
        <w:rPr>
          <w:rFonts w:ascii="Arial" w:hAnsi="Arial" w:cs="Arial"/>
          <w:sz w:val="20"/>
          <w:szCs w:val="20"/>
        </w:rPr>
        <w:t>4</w:t>
      </w:r>
      <w:r w:rsidR="00E27DEE" w:rsidRPr="00BB3240">
        <w:rPr>
          <w:rFonts w:ascii="Arial" w:hAnsi="Arial" w:cs="Arial"/>
          <w:sz w:val="20"/>
          <w:szCs w:val="20"/>
        </w:rPr>
        <w:t xml:space="preserve"> van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7ACB7114" w:rsidR="00F92797" w:rsidRPr="003B5DDB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CB67FA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CB67FA">
        <w:rPr>
          <w:rFonts w:ascii="Arial" w:hAnsi="Arial" w:cs="Arial"/>
          <w:sz w:val="20"/>
          <w:szCs w:val="20"/>
        </w:rPr>
        <w:t xml:space="preserve">bij Inschrijving geldende </w:t>
      </w:r>
      <w:r w:rsidRPr="00CB67FA">
        <w:rPr>
          <w:rFonts w:ascii="Arial" w:hAnsi="Arial" w:cs="Arial"/>
          <w:sz w:val="20"/>
          <w:szCs w:val="20"/>
        </w:rPr>
        <w:t>inhoud van</w:t>
      </w:r>
      <w:r w:rsidR="00165A14">
        <w:rPr>
          <w:rFonts w:ascii="Arial" w:hAnsi="Arial" w:cs="Arial"/>
          <w:sz w:val="20"/>
          <w:szCs w:val="20"/>
        </w:rPr>
        <w:t xml:space="preserve"> </w:t>
      </w:r>
      <w:r w:rsidR="008A44AF" w:rsidRPr="003B5DDB">
        <w:rPr>
          <w:rFonts w:ascii="Arial" w:hAnsi="Arial" w:cs="Arial"/>
          <w:sz w:val="20"/>
          <w:szCs w:val="20"/>
        </w:rPr>
        <w:t xml:space="preserve">het VNG model Algemene Inkoopvoorwaarden voor leveringen en diensten </w:t>
      </w:r>
      <w:r w:rsidR="00BB467F" w:rsidRPr="003B5DDB">
        <w:rPr>
          <w:rFonts w:ascii="Arial" w:hAnsi="Arial" w:cs="Arial"/>
          <w:sz w:val="20"/>
          <w:szCs w:val="20"/>
        </w:rPr>
        <w:t xml:space="preserve">zoals opgenomen </w:t>
      </w:r>
      <w:r w:rsidR="00010C08" w:rsidRPr="003B5DDB">
        <w:rPr>
          <w:rFonts w:ascii="Arial" w:hAnsi="Arial" w:cs="Arial"/>
          <w:sz w:val="20"/>
          <w:szCs w:val="20"/>
        </w:rPr>
        <w:t xml:space="preserve">in </w:t>
      </w:r>
      <w:r w:rsidR="00487EBE" w:rsidRPr="003B5DDB">
        <w:rPr>
          <w:rFonts w:ascii="Arial" w:hAnsi="Arial" w:cs="Arial"/>
          <w:sz w:val="20"/>
          <w:szCs w:val="20"/>
        </w:rPr>
        <w:t xml:space="preserve">bijlage </w:t>
      </w:r>
      <w:r w:rsidR="00877182" w:rsidRPr="002D7959">
        <w:rPr>
          <w:rFonts w:ascii="Arial" w:hAnsi="Arial" w:cs="Arial"/>
          <w:sz w:val="20"/>
          <w:szCs w:val="20"/>
        </w:rPr>
        <w:t>6</w:t>
      </w:r>
      <w:r w:rsidR="00487EBE" w:rsidRPr="003B5DDB">
        <w:rPr>
          <w:rFonts w:ascii="Arial" w:hAnsi="Arial" w:cs="Arial"/>
          <w:sz w:val="20"/>
          <w:szCs w:val="20"/>
        </w:rPr>
        <w:t xml:space="preserve"> </w:t>
      </w:r>
      <w:r w:rsidR="00E27DEE" w:rsidRPr="003B5DDB">
        <w:rPr>
          <w:rFonts w:ascii="Arial" w:hAnsi="Arial" w:cs="Arial"/>
          <w:sz w:val="20"/>
          <w:szCs w:val="20"/>
        </w:rPr>
        <w:t xml:space="preserve">van </w:t>
      </w:r>
      <w:r w:rsidR="009C28B1" w:rsidRPr="003B5DDB">
        <w:rPr>
          <w:rFonts w:ascii="Arial" w:hAnsi="Arial" w:cs="Arial"/>
          <w:sz w:val="20"/>
          <w:szCs w:val="20"/>
        </w:rPr>
        <w:t xml:space="preserve">de </w:t>
      </w:r>
      <w:r w:rsidR="00010C08" w:rsidRPr="003B5DDB">
        <w:rPr>
          <w:rFonts w:ascii="Arial" w:hAnsi="Arial" w:cs="Arial"/>
          <w:sz w:val="20"/>
          <w:szCs w:val="20"/>
        </w:rPr>
        <w:t>inschrijvingsl</w:t>
      </w:r>
      <w:r w:rsidR="009C28B1" w:rsidRPr="003B5DDB">
        <w:rPr>
          <w:rFonts w:ascii="Arial" w:hAnsi="Arial" w:cs="Arial"/>
          <w:sz w:val="20"/>
          <w:szCs w:val="20"/>
        </w:rPr>
        <w:t>eidraad</w:t>
      </w:r>
      <w:r w:rsidR="00487EBE" w:rsidRPr="003B5DDB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24A67" w14:textId="77777777" w:rsidR="00250811" w:rsidRDefault="00250811">
      <w:r>
        <w:separator/>
      </w:r>
    </w:p>
  </w:endnote>
  <w:endnote w:type="continuationSeparator" w:id="0">
    <w:p w14:paraId="70551692" w14:textId="77777777" w:rsidR="00250811" w:rsidRDefault="00250811">
      <w:r>
        <w:continuationSeparator/>
      </w:r>
    </w:p>
  </w:endnote>
  <w:endnote w:type="continuationNotice" w:id="1">
    <w:p w14:paraId="0EE7054C" w14:textId="77777777" w:rsidR="00250811" w:rsidRDefault="002508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4E7BD4">
      <w:trPr>
        <w:trHeight w:val="289"/>
      </w:trPr>
      <w:tc>
        <w:tcPr>
          <w:tcW w:w="8776" w:type="dxa"/>
          <w:gridSpan w:val="3"/>
        </w:tcPr>
        <w:p w14:paraId="531A3698" w14:textId="574CC9A2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</w:t>
          </w:r>
          <w:r w:rsidR="00877182" w:rsidRPr="009B7557">
            <w:rPr>
              <w:rFonts w:ascii="Arial" w:hAnsi="Arial" w:cs="Arial"/>
              <w:sz w:val="16"/>
              <w:szCs w:val="16"/>
            </w:rPr>
            <w:t>7</w:t>
          </w:r>
          <w:r>
            <w:rPr>
              <w:rFonts w:ascii="Arial" w:hAnsi="Arial" w:cs="Arial"/>
              <w:sz w:val="16"/>
              <w:szCs w:val="16"/>
            </w:rPr>
            <w:t xml:space="preserve">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4E7BD4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4E7BD4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4E7BD4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4E7BD4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4E7BD4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AAED8" w14:textId="77777777" w:rsidR="00250811" w:rsidRDefault="00250811">
      <w:r>
        <w:separator/>
      </w:r>
    </w:p>
  </w:footnote>
  <w:footnote w:type="continuationSeparator" w:id="0">
    <w:p w14:paraId="3DADF068" w14:textId="77777777" w:rsidR="00250811" w:rsidRDefault="00250811">
      <w:r>
        <w:continuationSeparator/>
      </w:r>
    </w:p>
  </w:footnote>
  <w:footnote w:type="continuationNotice" w:id="1">
    <w:p w14:paraId="144CED18" w14:textId="77777777" w:rsidR="00250811" w:rsidRDefault="002508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4"/>
  </w:num>
  <w:num w:numId="5">
    <w:abstractNumId w:val="20"/>
  </w:num>
  <w:num w:numId="6">
    <w:abstractNumId w:val="15"/>
  </w:num>
  <w:num w:numId="7">
    <w:abstractNumId w:val="7"/>
  </w:num>
  <w:num w:numId="8">
    <w:abstractNumId w:val="18"/>
  </w:num>
  <w:num w:numId="9">
    <w:abstractNumId w:val="5"/>
  </w:num>
  <w:num w:numId="10">
    <w:abstractNumId w:val="23"/>
  </w:num>
  <w:num w:numId="11">
    <w:abstractNumId w:val="6"/>
  </w:num>
  <w:num w:numId="12">
    <w:abstractNumId w:val="14"/>
  </w:num>
  <w:num w:numId="13">
    <w:abstractNumId w:val="11"/>
  </w:num>
  <w:num w:numId="14">
    <w:abstractNumId w:val="22"/>
  </w:num>
  <w:num w:numId="15">
    <w:abstractNumId w:val="10"/>
  </w:num>
  <w:num w:numId="16">
    <w:abstractNumId w:val="3"/>
  </w:num>
  <w:num w:numId="17">
    <w:abstractNumId w:val="21"/>
  </w:num>
  <w:num w:numId="18">
    <w:abstractNumId w:val="9"/>
  </w:num>
  <w:num w:numId="19">
    <w:abstractNumId w:val="0"/>
  </w:num>
  <w:num w:numId="20">
    <w:abstractNumId w:val="19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67A36"/>
    <w:rsid w:val="00083BF9"/>
    <w:rsid w:val="000A126C"/>
    <w:rsid w:val="000A25BC"/>
    <w:rsid w:val="000D7BEA"/>
    <w:rsid w:val="000E65E3"/>
    <w:rsid w:val="000F44D2"/>
    <w:rsid w:val="00101D6D"/>
    <w:rsid w:val="00154EAB"/>
    <w:rsid w:val="00165A14"/>
    <w:rsid w:val="00167202"/>
    <w:rsid w:val="00170F59"/>
    <w:rsid w:val="00187726"/>
    <w:rsid w:val="001B43E1"/>
    <w:rsid w:val="001E34FC"/>
    <w:rsid w:val="001E52B9"/>
    <w:rsid w:val="001E595D"/>
    <w:rsid w:val="001E758A"/>
    <w:rsid w:val="001F5400"/>
    <w:rsid w:val="00250811"/>
    <w:rsid w:val="00262422"/>
    <w:rsid w:val="00293184"/>
    <w:rsid w:val="002A500A"/>
    <w:rsid w:val="002B4ACB"/>
    <w:rsid w:val="002B7C5C"/>
    <w:rsid w:val="002D7959"/>
    <w:rsid w:val="002F5BC5"/>
    <w:rsid w:val="00321426"/>
    <w:rsid w:val="003423D9"/>
    <w:rsid w:val="003541E7"/>
    <w:rsid w:val="00363835"/>
    <w:rsid w:val="00387486"/>
    <w:rsid w:val="003B5DDB"/>
    <w:rsid w:val="003E5101"/>
    <w:rsid w:val="003F12AE"/>
    <w:rsid w:val="0040764E"/>
    <w:rsid w:val="00487EBE"/>
    <w:rsid w:val="004B3F78"/>
    <w:rsid w:val="004C75F8"/>
    <w:rsid w:val="004E7BD4"/>
    <w:rsid w:val="004F39D1"/>
    <w:rsid w:val="00530FAE"/>
    <w:rsid w:val="0056249A"/>
    <w:rsid w:val="00566013"/>
    <w:rsid w:val="005707DD"/>
    <w:rsid w:val="00590718"/>
    <w:rsid w:val="005A32F0"/>
    <w:rsid w:val="005C6CCF"/>
    <w:rsid w:val="005C7C1B"/>
    <w:rsid w:val="00651375"/>
    <w:rsid w:val="006B176E"/>
    <w:rsid w:val="006D5FB7"/>
    <w:rsid w:val="006E5E2E"/>
    <w:rsid w:val="0070045C"/>
    <w:rsid w:val="00724BB5"/>
    <w:rsid w:val="0074548B"/>
    <w:rsid w:val="00761E11"/>
    <w:rsid w:val="00794736"/>
    <w:rsid w:val="007A4859"/>
    <w:rsid w:val="007A5E32"/>
    <w:rsid w:val="007A6921"/>
    <w:rsid w:val="007C4D97"/>
    <w:rsid w:val="007E4015"/>
    <w:rsid w:val="007F5426"/>
    <w:rsid w:val="00805DFD"/>
    <w:rsid w:val="0082097A"/>
    <w:rsid w:val="008241AE"/>
    <w:rsid w:val="00834A79"/>
    <w:rsid w:val="00835F8B"/>
    <w:rsid w:val="00837C22"/>
    <w:rsid w:val="00867CE2"/>
    <w:rsid w:val="00877182"/>
    <w:rsid w:val="008A358A"/>
    <w:rsid w:val="008A44AF"/>
    <w:rsid w:val="008C1CEF"/>
    <w:rsid w:val="008C25D1"/>
    <w:rsid w:val="008D7D31"/>
    <w:rsid w:val="008F492A"/>
    <w:rsid w:val="00905809"/>
    <w:rsid w:val="00912601"/>
    <w:rsid w:val="00931476"/>
    <w:rsid w:val="0094218F"/>
    <w:rsid w:val="00942D18"/>
    <w:rsid w:val="009463E6"/>
    <w:rsid w:val="00974F87"/>
    <w:rsid w:val="00997992"/>
    <w:rsid w:val="009A2E16"/>
    <w:rsid w:val="009B3811"/>
    <w:rsid w:val="009B7557"/>
    <w:rsid w:val="009C28B1"/>
    <w:rsid w:val="009C3B11"/>
    <w:rsid w:val="009C537D"/>
    <w:rsid w:val="009C6A92"/>
    <w:rsid w:val="00A06BF4"/>
    <w:rsid w:val="00A27403"/>
    <w:rsid w:val="00A31CC8"/>
    <w:rsid w:val="00A84746"/>
    <w:rsid w:val="00AC63BC"/>
    <w:rsid w:val="00AD1100"/>
    <w:rsid w:val="00AD244B"/>
    <w:rsid w:val="00B35541"/>
    <w:rsid w:val="00B46FC7"/>
    <w:rsid w:val="00B56467"/>
    <w:rsid w:val="00B56E81"/>
    <w:rsid w:val="00B62780"/>
    <w:rsid w:val="00BA19EC"/>
    <w:rsid w:val="00BA3E33"/>
    <w:rsid w:val="00BA7AC7"/>
    <w:rsid w:val="00BB1AB7"/>
    <w:rsid w:val="00BB1B64"/>
    <w:rsid w:val="00BB3240"/>
    <w:rsid w:val="00BB467F"/>
    <w:rsid w:val="00BC2816"/>
    <w:rsid w:val="00BE3CCF"/>
    <w:rsid w:val="00BF0F42"/>
    <w:rsid w:val="00C15B41"/>
    <w:rsid w:val="00C301DD"/>
    <w:rsid w:val="00C62D47"/>
    <w:rsid w:val="00C66D46"/>
    <w:rsid w:val="00C8529E"/>
    <w:rsid w:val="00C877D9"/>
    <w:rsid w:val="00CA07FB"/>
    <w:rsid w:val="00CA3195"/>
    <w:rsid w:val="00CB0E2E"/>
    <w:rsid w:val="00CB67FA"/>
    <w:rsid w:val="00CC60A0"/>
    <w:rsid w:val="00CC6D17"/>
    <w:rsid w:val="00CD0BDE"/>
    <w:rsid w:val="00D22812"/>
    <w:rsid w:val="00D72538"/>
    <w:rsid w:val="00D81321"/>
    <w:rsid w:val="00D817EB"/>
    <w:rsid w:val="00D822D3"/>
    <w:rsid w:val="00D86AAA"/>
    <w:rsid w:val="00DD5E28"/>
    <w:rsid w:val="00E162E5"/>
    <w:rsid w:val="00E247EA"/>
    <w:rsid w:val="00E27DEE"/>
    <w:rsid w:val="00E35E76"/>
    <w:rsid w:val="00E40FE9"/>
    <w:rsid w:val="00E427F1"/>
    <w:rsid w:val="00E75CFA"/>
    <w:rsid w:val="00E81964"/>
    <w:rsid w:val="00EA2AE7"/>
    <w:rsid w:val="00EB7964"/>
    <w:rsid w:val="00EC2A46"/>
    <w:rsid w:val="00ED3333"/>
    <w:rsid w:val="00EE2C85"/>
    <w:rsid w:val="00EF6D9A"/>
    <w:rsid w:val="00F17138"/>
    <w:rsid w:val="00F46432"/>
    <w:rsid w:val="00F538C4"/>
    <w:rsid w:val="00F622DD"/>
    <w:rsid w:val="00F74376"/>
    <w:rsid w:val="00F74564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067EF010-2A38-44CF-8716-0E179536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AD24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AD244B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AD244B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74548B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F1713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F171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F17138"/>
    <w:rPr>
      <w:rFonts w:asciiTheme="minorHAnsi" w:eastAsiaTheme="minorHAnsi" w:hAnsiTheme="minorHAnsi" w:cstheme="minorBidi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171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17138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17A556-FC52-4F8D-AAA8-9399CD05730E}"/>
</file>

<file path=customXml/itemProps2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Roefs, Jan-Peter</dc:creator>
  <cp:keywords/>
  <cp:lastModifiedBy>Ilse Visee</cp:lastModifiedBy>
  <cp:revision>2</cp:revision>
  <cp:lastPrinted>2008-01-23T02:55:00Z</cp:lastPrinted>
  <dcterms:created xsi:type="dcterms:W3CDTF">2021-09-20T08:55:00Z</dcterms:created>
  <dcterms:modified xsi:type="dcterms:W3CDTF">2021-09-20T08:55:00Z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</Properties>
</file>